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Regression Table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3009"/>
        <w:gridCol w:w="3009"/>
        <w:gridCol w:w="3009"/>
      </w:tblGrid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</w:tr>
      <w:tr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补超效率SBM值</w:t>
            </w:r>
          </w:p>
        </w:tc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补超效率SBM值</w:t>
            </w:r>
          </w:p>
        </w:tc>
      </w:tr>
      <w:tr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投入服务化</w:t>
            </w:r>
          </w:p>
        </w:tc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-0.193**</w:t>
            </w:r>
          </w:p>
        </w:tc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(-2.136)</w:t>
            </w:r>
          </w:p>
        </w:tc>
        <w:tc>
          <w:tcPr>
            <w:tcW w:w="3009" w:type="dxa"/>
          </w:tcPr>
          <w:p>
            <w:pPr>
              <w:spacing w:after="0"/>
            </w:pP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FDI_GDP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-0.090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-0.088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(-1.432)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(-1.445)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城镇化_百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0.959**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1.153***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(2.203)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(2.905)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产业结构_百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0.485*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0.442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(1.712)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(1.556)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补外贸依存度_百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-0.082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-0.107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(-1.155)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(-1.520)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补政府参与_百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-0.357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-0.320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(-1.032)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(-0.928)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能源强度_百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-3.779**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-3.568**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(-2.381)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(-2.317)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上市企业ESG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0.003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0.003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(0.550)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(0.513)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补人均预期寿命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-0.000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-0.000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(-0.040)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(-0.123)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产出服务化</w:t>
            </w:r>
          </w:p>
        </w:tc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-0.095*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(-1.720)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-0.040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-0.209</w:t>
            </w:r>
          </w:p>
        </w:tc>
      </w:tr>
      <w:tr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(-0.109)</w:t>
            </w:r>
          </w:p>
        </w:tc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(-0.604)</w:t>
            </w:r>
          </w:p>
        </w:tc>
      </w:tr>
      <w:tr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648</w:t>
            </w:r>
          </w:p>
        </w:tc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648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0.904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0.904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0.888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0.887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